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Building Unshakable Confidence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slow... deep breath in... and as you let it go... allow your eyes to gently close...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weight of your body settling down... letting the chair or the bed support you completely...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right now...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breath out... release any tension in your shoulders... letting them drop...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feeling a soft wave of comfort moving down...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There is nothing else you need to do... nowhere else you need to be...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just listen to the sound of my voice...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mind begins to quiet... matching the steady... gentle rhythm of your breathing... deeper and deeper down...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I count down from ten to one... feel yourself drifting into a state of profound stillness...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twice as relaxed with each number...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Ten... sliding down... Nine... feeling lighter... Eight... letting go of all external thoughts... just drifting...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Seven... Six... Five... deeper and calmer... into the quiet spaces between your thoughts... so peaceful...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Three... Two... your body feels heavy... safe... completely at ease in this quiet moment...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zero... all the way down... into a beautiful... tranquil state of deep inner awareness...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Building Unshakable Confidence]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Listen first to the quiet... a deep, profound silence broken only by the rhythmic...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distant crash of ocean waves below...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soft, steady sigh of the wind... whispering against solid stone...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is the only other sound in this vast space...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Only now... as your eyes adjust in this peaceful realm...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do you see the towering cliffside lighthouse standing firm against the darkened sky...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cool, salt-kissed air on your skin...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sense the immense strength of the ancient rock beneath your feet...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Look up at the lighthouse... its mighty stone walls rooted deep into the cliff...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utterly unmoved by the howling winds or the shifting tides...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At the very top... a brilliant, golden light shines out...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 steady, unblinking beam cutting through the thickest mist...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light does not ask the storm for permission... it does not seek approval from the dark sea...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it simply shines...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Walk inside this sanctuary of stone... feel the absolute stillness of its core...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where the chaotic weather outside cannot touch you...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Building Unshakable Confidence]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like this lighthouse... there is a core within you that is solid... immovable...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deeply rooted in your own truth...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From this day forward... your self-trust becomes your internal reference point...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 steady flame that stays lit regardless of other people's opinions...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the storms of doubt or criticism blow... you simply watch them pass...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knowing they have no power to shake your foundation...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no longer need to search outside yourself for validation... because you are already enough... complete...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beautifully worthy...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challenge you face only polishes your inner strength... making your true light shine even brighter...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more clearly...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trust your choices... you respect your boundaries...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stand tall in the knowledge of your own inherent value...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Building Unshakable Confidence]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truths sink deep into your subconscious mind... repeating them silently to yourself with absolute conviction...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deeply rooted in my own self-trust... and my value is non-negotiable..."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inner light shines steady and strong... regardless of the storms around me..."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need for external approval... and stand firmly in my own truth..."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"Every day... my confidence grows deeper... more resilient... and entirely unshakable..."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worthy... I am strong... and I trust my path completely..."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These suggestions are now locked deep within your mind...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growing stronger and more powerful with every breath you take...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go through your daily life...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 will feel this lighthouse of confidence standing tall within your chest...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will speak with clarity... act with certainty... and move through the world with an easy... natural grace...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unshakable self-worth is yours... it has always been yours... and it is now fully awakened...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it is time to gently return to the present moment...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bringing this powerful feeling of confidence back with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slowly bringing your awareness back to the physical space around you... feeling the surface beneath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feeling energy and light returning to your fingers... your toes... and your limbs...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in a deep... refreshing breath... filling your lungs with pure... life-giving clarity...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feeling completely awake... rejuvenated... and aligned with your incredible inner power...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open... fully alert... feeling refreshed... confident... and completely at peace...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